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Alle Wohnungen </w:t>
            </w:r>
          </w:p>
          <w:p>
            <w:pPr>
              <w:spacing w:before="0" w:after="0" w:line="240" w:lineRule="auto"/>
            </w:pPr>
            <w:r>
              <w:t>EG- 2. OG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9652423" name="019ddd98-748c-70d2-bc8e-410d94ac7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89781" name="019ddd98-748c-70d2-bc8e-410d94ac746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Tür, Waschküche, Heizraum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0862506" name="019ddd5b-9dc6-7f67-8661-826306bdb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749392" name="019ddd5b-9dc6-7f67-8661-826306bdb47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8383200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989400" name="019ddd5f-4b09-7ac4-b9d6-5ec1e230254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4817545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009447" name="019ddd63-d50a-7226-b39e-cbdef50dd74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7503719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823604" name="019ddd73-d2b4-78e4-8061-dd52739eae7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8706545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996453" name="019ddd80-dfcb-7db1-867e-0b99d181c32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7090252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852404" name="019ddd84-768d-7839-b1fe-8adbee8ae57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9558517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935315" name="019ddd8e-1a56-753a-9466-38a977675c2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3259093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965669" name="019ddd91-4d44-7e33-8206-65399e1e23b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9932370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783400" name="019ddd94-8c07-78cf-a4d2-e972dd8ac1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7975887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153561" name="019ddda3-6668-74d0-886a-c036608b166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7171696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798631" name="019ddda8-fbde-7903-8cec-da837dd5287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5443039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643351" name="019dddac-a4e3-7ca4-b618-42abd38dce7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0755464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804630" name="019dddaf-586c-79ac-8599-18f05091a7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593270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425186" name="019dddc6-ba30-7653-881b-3b42536c4b3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0885345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294358" name="019dddcb-0f74-7804-bc96-432f3602e8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0425187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200868" name="019dddcd-b7f7-771d-b401-9d2fe9b2772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5739571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548068" name="019dddcf-99d7-7a99-a39a-e06419e26a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9001986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890359" name="019dddde-08d5-772d-8530-22835102025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1902636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393003" name="019ddde1-c559-7551-96ef-30c0f30c62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3371282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136465" name="019ddd61-c026-7d16-8e76-9533e02fc43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55288464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818755" name="019ddd67-c00a-782f-86d7-31a1e6dfaba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93059492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688393" name="019ddd72-93e9-70c9-a400-3d7eef21b4c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41848059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499658" name="019ddd7f-15ff-7c1e-9b22-b7c0218da65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698608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912394" name="019ddd83-6cf7-72df-8a66-0a6718b2a1e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38710722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211229" name="019ddd8d-039b-7c24-9818-a330caf9dac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37840578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895379" name="019ddd90-3db6-79fd-a28d-74987ae8dc2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13014136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319476" name="019ddd93-a131-7c36-9e4b-9a6ab968fa2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39027665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941864" name="019ddda1-14f0-7c00-a02e-d9f95c123ab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21143692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023831" name="019ddda7-aa9a-737e-a3ac-1b1c04376df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46125616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554776" name="019dddab-8a79-71d9-9b4b-59f0dc24e88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20907280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719425" name="019dddae-19d4-7ddb-bf65-bab7656c0f9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51496734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250540" name="019dddc4-ea62-7f04-bf8d-acec409a620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93717652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67472" name="019dddc9-473f-700b-aa39-f6a6bc0ab97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80267384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961833" name="019dddcc-b43e-74b3-b968-9f4db01f28f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56932657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973093" name="019dddce-bea0-744a-aa96-840c6e7216f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13021070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16354" name="019ddddd-3786-7cf0-89c3-3204ff32889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21611938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188958" name="019ddde0-d652-71b0-a694-553c7725183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03005458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16990" name="019ddde5-f3d2-7491-a6c5-24e490fe66e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04991628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60525" name="019dddf1-b367-7b9e-bc9e-80145378dcb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10752812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133505" name="019dddf3-93f6-7655-9292-4ecf7f0e3a0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604126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180181" name="019ddd69-2532-710c-9ba9-ff294926df1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Rohrummantellung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1881387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512025" name="019ddd6b-8f40-7da6-b7c6-d87c02050c1d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0236371" name="019ddd6e-d3a2-726e-aab9-ef1f309226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411457" name="019ddd6e-d3a2-726e-aab9-ef1f3092263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Gang,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1126743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168680" name="019ddd81-e6ab-75d4-82c7-cab0ac313c1b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9244948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590593" name="019dddc7-90a3-76c8-92f3-7cce3a8c640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7312482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294408" name="019ddd7d-5791-78dc-8d01-cf205b649638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44047227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319585" name="019ddd88-959a-73aa-a36c-0f2415d2a51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31507453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486624" name="019ddd9f-c5a6-7153-9ee7-6a147ff0b77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00086003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546792" name="019ddda5-3779-722a-977c-7105e4c09b14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167622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741922" name="019dddbd-1173-7772-baee-e4a91bedb8ba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9604987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035370" name="019dddda-ce8c-70ce-b054-30faeb1856b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6832990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861566" name="019ddde3-dde5-7d71-a115-026ff16d53a0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Wohnzimmer,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7093577" name="019ddde7-b697-7bc8-a9ed-cd5bd6cb8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37930" name="019ddde7-b697-7bc8-a9ed-cd5bd6cb884c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58768729" name="019ddde9-13a6-71e3-aece-6660021dbd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415078" name="019ddde9-13a6-71e3-aece-6660021dbd17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3302027" name="019dddeb-a25d-7e49-8fff-e3f5437f36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494160" name="019dddeb-a25d-7e49-8fff-e3f5437f367a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0661711" name="019ddded-5145-78db-a256-a9ff8ef483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960127" name="019ddded-5145-78db-a256-a9ff8ef483da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780488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262947" name="019ddd7b-1778-7a7a-b7bb-161263543539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63205199" name="019ddd58-49e8-79cb-8441-ee5bce6359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424737" name="019ddd58-49e8-79cb-8441-ee5bce635982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EG- 1.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8803685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694243" name="019ddd8b-bb9f-7523-8b37-0104a1418437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9528179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00267" name="019ddd9e-6cea-7df8-b04c-e40a857141f1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footer.xml" Type="http://schemas.openxmlformats.org/officeDocument/2006/relationships/footer" Id="rId6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